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065 Dance Show Дорослі Team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Тетяна Тизенберг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#806 Гіада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806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